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4146085" name="019eee9e-e59f-7d5e-98af-0308105062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370574" name="019eee9e-e59f-7d5e-98af-03081050626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978660"/>
                  <wp:effectExtent l="0" t="0" r="0" b="0"/>
                  <wp:docPr id="2111241558" name="019ef066-171f-79a8-bff0-08440bcc19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207652" name="019ef066-171f-79a8-bff0-08440bcc192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97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8149823" name="019eef05-9ab3-7cd0-adff-cb3acc8753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221609" name="019eef05-9ab3-7cd0-adff-cb3acc87538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2171343" name="019eef27-a90f-7676-b8ed-534aeb168b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34580" name="019eef27-a90f-7676-b8ed-534aeb168b7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678467135" name="019eeea0-b0b5-701a-b524-008bc7d1f2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1617" name="019eeea0-b0b5-701a-b524-008bc7d1f29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33356903" name="019eeee9-c48e-795c-b46b-261b2e230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80284" name="019eeee9-c48e-795c-b46b-261b2e230bc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84390609" name="019eef06-7689-7d15-a174-949cbb51be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48269" name="019eef06-7689-7d15-a174-949cbb51be7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636750628" name="019eeeb7-b3e6-7dc3-a968-57c2100b99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648111" name="019eeeb7-b3e6-7dc3-a968-57c2100b99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87760304" name="019eeeec-54dd-7476-b40c-085f6e3c13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209361" name="019eeeec-54dd-7476-b40c-085f6e3c133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144413812" name="019eef09-2a04-796f-a93e-5a080ef7de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722476" name="019eef09-2a04-796f-a93e-5a080ef7de3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Wohnzimmer/Esszimmer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291151030" name="019eef16-4072-7c9b-96fc-b40ad136b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504964" name="019eef16-4072-7c9b-96fc-b40ad136b07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1418173" name="019eef26-62d4-7bef-84ee-05dcc147fe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785903" name="019eef26-62d4-7bef-84ee-05dcc147feb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127999489" name="019eef35-ecec-7a49-845b-4cbc69ad62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619261" name="019eef35-ecec-7a49-845b-4cbc69ad62a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11565475" name="019eef45-5212-7c23-b6a1-22f14b725b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595844" name="019eef45-5212-7c23-b6a1-22f14b725bb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844141764" name="019eef63-676c-72d2-8ffe-5cf8b76329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793670" name="019eef63-676c-72d2-8ffe-5cf8b76329f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884425174" name="019eeea3-a393-78a8-af95-24ca8a933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646263" name="019eeea3-a393-78a8-af95-24ca8a93344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0547751" name="019eeea6-4664-71c4-80ad-5ff305632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516899" name="019eeea6-4664-71c4-80ad-5ff3056327c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3507092" name="019eeeaf-3c13-7728-8d45-05517d285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426567" name="019eeeaf-3c13-7728-8d45-05517d285a0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8237404" name="019eeeb8-9de6-7859-a3a5-ae1aeb6ee7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018188" name="019eeeb8-9de6-7859-a3a5-ae1aeb6ee7e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8490050" name="019eeeec-ff13-734d-884b-416d16d5e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622393" name="019eeeec-ff13-734d-884b-416d16d5e49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0930368" name="019eef09-c2fc-77f9-bcc1-82d6db381d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827925" name="019eef09-c2fc-77f9-bcc1-82d6db381db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Wohnzimmer/Esszimmer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4817827" name="019eef17-7687-775b-8092-8b39cd7231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763912" name="019eef17-7687-775b-8092-8b39cd7231a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2031657" name="019eef27-24c2-7daa-8245-52049a173b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66158" name="019eef27-24c2-7daa-8245-52049a173bd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4713906" name="019eef36-9615-7ddd-923d-ec1edc850e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69529" name="019eef36-9615-7ddd-923d-ec1edc850ec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2769106" name="019eef46-6846-766c-a3b8-2c1e9b1eb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251527" name="019eef46-6846-766c-a3b8-2c1e9b1ebeb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9183906" name="019eef4b-44e5-76e3-8505-94f0406809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190989" name="019eef4b-44e5-76e3-8505-94f0406809e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Elektrotableu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6522976" name="019eeea7-faf8-7c16-a8e7-3e127dc656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921740" name="019eeea7-faf8-7c16-a8e7-3e127dc6567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2612848" name="019eeeea-b038-72be-9ef5-58d9e25eee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778064" name="019eeeea-b038-72be-9ef5-58d9e25eeed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128657040" name="019eef07-382d-7d4b-8d6b-533009224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98894" name="019eef07-382d-7d4b-8d6b-5330092243d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Duschkabine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7007777" name="019eef47-615a-7c80-8b24-9537a43a4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857295" name="019eef47-615a-7c80-8b24-9537a43a401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8507776" name="019eeefe-b04f-7fda-a914-843c122014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736001" name="019eeefe-b04f-7fda-a914-843c1220143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Gusseisen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Heizkörper </w:t>
            </w:r>
          </w:p>
        </w:tc>
        <w:tc>
          <w:p>
            <w:pPr>
              <w:spacing w:before="0" w:after="0" w:line="240" w:lineRule="auto"/>
            </w:pPr>
            <w:r>
              <w:t>Heizkörper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5282462" name="019eef02-ebc9-7bc5-82ca-f32993e116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958758" name="019eef02-ebc9-7bc5-82ca-f32993e116b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Asbest Schnurr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9819286" name="019eef04-3764-75af-a861-18fea4f762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166626" name="019eef04-3764-75af-a861-18fea4f762e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3071528" name="019eef2b-1ecd-713a-9af0-950e298f02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45687" name="019eef2b-1ecd-713a-9af0-950e298f029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Ganzes Geschoss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941082769" name="019eef37-40f2-7707-9177-b8b1ad7e3b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191473" name="019eef37-40f2-7707-9177-b8b1ad7e3bd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5734777" name="019eef43-8323-7e24-9f0b-baebf0ca74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262775" name="019eef43-8323-7e24-9f0b-baebf0ca744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2676266" name="019eef4c-51b1-7901-93c6-afd98ac8d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923228" name="019eef4c-51b1-7901-93c6-afd98ac8ddc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3393017" name="019eef54-8843-79d6-98cd-ab8aae139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641826" name="019eef54-8843-79d6-98cd-ab8aae139bc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4875238" name="019eef55-8b0a-77d7-a4a3-68a3cd61d4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240124" name="019eef55-8b0a-77d7-a4a3-68a3cd61d4a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132755737" name="019eeea2-3eb9-7ae9-a4d9-1c2c790f0d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526223" name="019eeea2-3eb9-7ae9-a4d9-1c2c790f0d3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34799355" name="019eeea4-e995-7b3e-976e-13b3c9d56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389048" name="019eeea4-e995-7b3e-976e-13b3c9d56882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323723600" name="019eeeae-78c3-7949-abfe-97768aa8b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092766" name="019eeeae-78c3-7949-abfe-97768aa8ba2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387562332" name="019eef4a-a98c-7320-996d-6ea2445ec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161095" name="019eef4a-a98c-7320-996d-6ea2445ece6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68431664" name="019eef28-5959-7056-8702-27db12927b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470157" name="019eef28-5959-7056-8702-27db12927bd3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Kapfstrasse 4, Zürich 8032</w:t>
          </w:r>
        </w:p>
        <w:p>
          <w:pPr>
            <w:spacing w:before="0" w:after="0"/>
          </w:pPr>
          <w:r>
            <w:t>DN 1005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